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1002607" name="019e49a3-03fd-77a4-909b-3be5663b06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176059" name="019e49a3-03fd-77a4-909b-3be5663b06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7560408" name="019e49a3-2bc3-7ed1-a666-fe6dfaf892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643435" name="019e49a3-2bc3-7ed1-a666-fe6dfaf8920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13072021" name="019e49a4-4c0a-7e63-9468-25f50cffe3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288712" name="019e49a4-4c0a-7e63-9468-25f50cffe30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8641957" name="019e49a5-538b-71a1-a45e-6a7a919fb0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82049" name="019e49a5-538b-71a1-a45e-6a7a919fb0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23729506" name="019e49da-9d8e-7f4b-99eb-d5272026e7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5797949" name="019e49da-9d8e-7f4b-99eb-d5272026e7f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7213391" name="019e49da-d56a-7ebd-aa1e-dd34f21872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657790" name="019e49da-d56a-7ebd-aa1e-dd34f218723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EG-DG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1766678" name="019e49db-cb26-7817-be16-07b3155cd4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539328" name="019e49db-cb26-7817-be16-07b3155cd4a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8819556" name="019e49db-e886-7fb7-b95d-0a3b1f1ba1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147458" name="019e49db-e886-7fb7-b95d-0a3b1f1ba1c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Fassaden Verkleidung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938979683" name="019e49f0-7a03-796a-934b-145f8dcb82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749892" name="019e49f0-7a03-796a-934b-145f8dcb82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5853237" name="019e49f0-b1ab-7fef-8f87-c49f7b600c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6841660" name="019e49f0-b1ab-7fef-8f87-c49f7b600cd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Garage/ Velounterdach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2237815" name="019e49f2-b4bf-7af7-8008-92adaad00d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016780" name="019e49f2-b4bf-7af7-8008-92adaad00da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9473520" name="019e49f2-e7d3-75ba-86ad-8bcfc1f801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6341" name="019e49f2-e7d3-75ba-86ad-8bcfc1f801b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12, 6048 Horw</w:t>
          </w:r>
        </w:p>
        <w:p>
          <w:pPr>
            <w:spacing w:before="0" w:after="0"/>
          </w:pPr>
          <w:r>
            <w:t>DN 927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